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FAAD0" w14:textId="768271F7" w:rsidR="00C97177" w:rsidRPr="00F17C00" w:rsidRDefault="00000000">
      <w:pPr>
        <w:jc w:val="center"/>
        <w:rPr>
          <w:rFonts w:ascii="Times New Roman" w:hAnsi="Times New Roman" w:cs="Times New Roman"/>
          <w:b/>
          <w:sz w:val="24"/>
          <w:szCs w:val="24"/>
        </w:rPr>
      </w:pPr>
      <w:r w:rsidRPr="00F17C00">
        <w:rPr>
          <w:rFonts w:ascii="Times New Roman" w:hAnsi="Times New Roman" w:cs="Times New Roman"/>
          <w:b/>
          <w:sz w:val="24"/>
          <w:szCs w:val="24"/>
        </w:rPr>
        <w:t>Daily Standup – 10/2</w:t>
      </w:r>
      <w:r w:rsidR="003F1E1A">
        <w:rPr>
          <w:rFonts w:ascii="Times New Roman" w:hAnsi="Times New Roman" w:cs="Times New Roman"/>
          <w:b/>
          <w:sz w:val="24"/>
          <w:szCs w:val="24"/>
        </w:rPr>
        <w:t>4</w:t>
      </w:r>
    </w:p>
    <w:p w14:paraId="6AB8B15F"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Attendees: Ana Maria Martinez, Angel Duarte, Jaqueline Lizeth Lopez, Jennifer Mesa, Julian Novak</w:t>
      </w:r>
    </w:p>
    <w:p w14:paraId="4A79721C" w14:textId="5E003F24"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Start time: </w:t>
      </w:r>
      <w:r w:rsidR="003F1E1A">
        <w:rPr>
          <w:rFonts w:ascii="Times New Roman" w:hAnsi="Times New Roman" w:cs="Times New Roman"/>
          <w:bCs/>
          <w:sz w:val="24"/>
          <w:szCs w:val="24"/>
        </w:rPr>
        <w:t>7</w:t>
      </w:r>
      <w:r w:rsidRPr="00320C9F">
        <w:rPr>
          <w:rFonts w:ascii="Times New Roman" w:hAnsi="Times New Roman" w:cs="Times New Roman"/>
          <w:bCs/>
          <w:sz w:val="24"/>
          <w:szCs w:val="24"/>
        </w:rPr>
        <w:t>:</w:t>
      </w:r>
      <w:r w:rsidR="003F1E1A">
        <w:rPr>
          <w:rFonts w:ascii="Times New Roman" w:hAnsi="Times New Roman" w:cs="Times New Roman"/>
          <w:bCs/>
          <w:sz w:val="24"/>
          <w:szCs w:val="24"/>
        </w:rPr>
        <w:t>20</w:t>
      </w:r>
      <w:r w:rsidRPr="00320C9F">
        <w:rPr>
          <w:rFonts w:ascii="Times New Roman" w:hAnsi="Times New Roman" w:cs="Times New Roman"/>
          <w:bCs/>
          <w:sz w:val="24"/>
          <w:szCs w:val="24"/>
        </w:rPr>
        <w:t xml:space="preserve"> PM</w:t>
      </w:r>
    </w:p>
    <w:p w14:paraId="301B8BE4" w14:textId="79B568A2"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End time: </w:t>
      </w:r>
      <w:r w:rsidR="003F1E1A">
        <w:rPr>
          <w:rFonts w:ascii="Times New Roman" w:hAnsi="Times New Roman" w:cs="Times New Roman"/>
          <w:bCs/>
          <w:sz w:val="24"/>
          <w:szCs w:val="24"/>
        </w:rPr>
        <w:t>10</w:t>
      </w:r>
      <w:r w:rsidR="004E21F9">
        <w:rPr>
          <w:rFonts w:ascii="Times New Roman" w:hAnsi="Times New Roman" w:cs="Times New Roman"/>
          <w:bCs/>
          <w:sz w:val="24"/>
          <w:szCs w:val="24"/>
        </w:rPr>
        <w:t>:</w:t>
      </w:r>
      <w:r w:rsidR="00F17C00">
        <w:rPr>
          <w:rFonts w:ascii="Times New Roman" w:hAnsi="Times New Roman" w:cs="Times New Roman"/>
          <w:bCs/>
          <w:sz w:val="24"/>
          <w:szCs w:val="24"/>
        </w:rPr>
        <w:t>3</w:t>
      </w:r>
      <w:r w:rsidR="004E21F9">
        <w:rPr>
          <w:rFonts w:ascii="Times New Roman" w:hAnsi="Times New Roman" w:cs="Times New Roman"/>
          <w:bCs/>
          <w:sz w:val="24"/>
          <w:szCs w:val="24"/>
        </w:rPr>
        <w:t>0</w:t>
      </w:r>
      <w:r w:rsidRPr="00320C9F">
        <w:rPr>
          <w:rFonts w:ascii="Times New Roman" w:hAnsi="Times New Roman" w:cs="Times New Roman"/>
          <w:bCs/>
          <w:sz w:val="24"/>
          <w:szCs w:val="24"/>
        </w:rPr>
        <w:t xml:space="preserve"> PM</w:t>
      </w:r>
    </w:p>
    <w:p w14:paraId="2BD27D00"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All attendees worked for 3 hours.</w:t>
      </w:r>
      <w:r w:rsidRPr="00320C9F">
        <w:rPr>
          <w:rFonts w:ascii="Times New Roman" w:hAnsi="Times New Roman" w:cs="Times New Roman"/>
          <w:bCs/>
          <w:sz w:val="24"/>
          <w:szCs w:val="24"/>
        </w:rPr>
        <w:br/>
      </w:r>
    </w:p>
    <w:p w14:paraId="4512344E"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Meeting Summary:</w:t>
      </w:r>
    </w:p>
    <w:p w14:paraId="666D5CDD"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The team met to discuss updates on the adventure game’s lesson system, bug fixes, and upcoming demo preparation. Focus was placed on refining lesson pacing, enhancing visual cues, and ensuring smoother </w:t>
      </w:r>
      <w:proofErr w:type="spellStart"/>
      <w:r w:rsidRPr="00320C9F">
        <w:rPr>
          <w:rFonts w:ascii="Times New Roman" w:hAnsi="Times New Roman" w:cs="Times New Roman"/>
          <w:bCs/>
          <w:sz w:val="24"/>
          <w:szCs w:val="24"/>
        </w:rPr>
        <w:t>Pygame</w:t>
      </w:r>
      <w:proofErr w:type="spellEnd"/>
      <w:r w:rsidRPr="00320C9F">
        <w:rPr>
          <w:rFonts w:ascii="Times New Roman" w:hAnsi="Times New Roman" w:cs="Times New Roman"/>
          <w:bCs/>
          <w:sz w:val="24"/>
          <w:szCs w:val="24"/>
        </w:rPr>
        <w:t xml:space="preserve"> transitions for child-friendly gameplay.</w:t>
      </w:r>
    </w:p>
    <w:p w14:paraId="0C9083E6"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Ana Maria Martinez:</w:t>
      </w:r>
    </w:p>
    <w:p w14:paraId="6CF423E1" w14:textId="6B5B1368" w:rsidR="004C604A" w:rsidRPr="00320C9F" w:rsidRDefault="00000000">
      <w:pPr>
        <w:rPr>
          <w:rFonts w:ascii="Times New Roman" w:hAnsi="Times New Roman" w:cs="Times New Roman"/>
          <w:bCs/>
          <w:sz w:val="24"/>
          <w:szCs w:val="24"/>
        </w:rPr>
      </w:pPr>
      <w:proofErr w:type="gramStart"/>
      <w:r w:rsidRPr="00320C9F">
        <w:rPr>
          <w:rFonts w:ascii="Times New Roman" w:hAnsi="Times New Roman" w:cs="Times New Roman"/>
          <w:bCs/>
          <w:sz w:val="24"/>
          <w:szCs w:val="24"/>
        </w:rPr>
        <w:t>Since</w:t>
      </w:r>
      <w:proofErr w:type="gramEnd"/>
      <w:r w:rsidRPr="00320C9F">
        <w:rPr>
          <w:rFonts w:ascii="Times New Roman" w:hAnsi="Times New Roman" w:cs="Times New Roman"/>
          <w:bCs/>
          <w:sz w:val="24"/>
          <w:szCs w:val="24"/>
        </w:rPr>
        <w:t xml:space="preserve"> the last scrum:</w:t>
      </w:r>
      <w:r w:rsidR="0072483D">
        <w:rPr>
          <w:rFonts w:ascii="Times New Roman" w:hAnsi="Times New Roman" w:cs="Times New Roman"/>
          <w:bCs/>
          <w:sz w:val="24"/>
          <w:szCs w:val="24"/>
        </w:rPr>
        <w:t xml:space="preserve"> </w:t>
      </w:r>
      <w:r w:rsidR="003F1E1A">
        <w:rPr>
          <w:rFonts w:ascii="Times New Roman" w:hAnsi="Times New Roman" w:cs="Times New Roman"/>
          <w:bCs/>
          <w:sz w:val="24"/>
          <w:szCs w:val="24"/>
        </w:rPr>
        <w:t>Continue</w:t>
      </w:r>
      <w:r w:rsidR="003F1E1A">
        <w:rPr>
          <w:rFonts w:ascii="Times New Roman" w:hAnsi="Times New Roman" w:cs="Times New Roman"/>
          <w:bCs/>
          <w:sz w:val="24"/>
          <w:szCs w:val="24"/>
        </w:rPr>
        <w:t>d</w:t>
      </w:r>
      <w:r w:rsidR="003F1E1A">
        <w:rPr>
          <w:rFonts w:ascii="Times New Roman" w:hAnsi="Times New Roman" w:cs="Times New Roman"/>
          <w:bCs/>
          <w:sz w:val="24"/>
          <w:szCs w:val="24"/>
        </w:rPr>
        <w:t xml:space="preserve"> adding additional sprite poses for player reactions after answering questions</w:t>
      </w:r>
    </w:p>
    <w:p w14:paraId="3AD2BA62" w14:textId="32455369" w:rsidR="004C604A"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Before next scrum:</w:t>
      </w:r>
      <w:r w:rsidR="00693D23">
        <w:rPr>
          <w:rFonts w:ascii="Times New Roman" w:hAnsi="Times New Roman" w:cs="Times New Roman"/>
          <w:bCs/>
          <w:sz w:val="24"/>
          <w:szCs w:val="24"/>
        </w:rPr>
        <w:t xml:space="preserve"> </w:t>
      </w:r>
      <w:r w:rsidR="004C604A">
        <w:rPr>
          <w:rFonts w:ascii="Times New Roman" w:hAnsi="Times New Roman" w:cs="Times New Roman"/>
          <w:bCs/>
          <w:sz w:val="24"/>
          <w:szCs w:val="24"/>
        </w:rPr>
        <w:t>Continue adding additional sprite poses for player reactions</w:t>
      </w:r>
      <w:r w:rsidR="00693D23">
        <w:rPr>
          <w:rFonts w:ascii="Times New Roman" w:hAnsi="Times New Roman" w:cs="Times New Roman"/>
          <w:bCs/>
          <w:sz w:val="24"/>
          <w:szCs w:val="24"/>
        </w:rPr>
        <w:t xml:space="preserve"> after answering questions</w:t>
      </w:r>
    </w:p>
    <w:p w14:paraId="5FFD0632"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Current hurdle: Some exported sprite layers are misaligned in </w:t>
      </w:r>
      <w:proofErr w:type="spellStart"/>
      <w:r w:rsidRPr="00320C9F">
        <w:rPr>
          <w:rFonts w:ascii="Times New Roman" w:hAnsi="Times New Roman" w:cs="Times New Roman"/>
          <w:bCs/>
          <w:sz w:val="24"/>
          <w:szCs w:val="24"/>
        </w:rPr>
        <w:t>Pygame</w:t>
      </w:r>
      <w:proofErr w:type="spellEnd"/>
      <w:r w:rsidRPr="00320C9F">
        <w:rPr>
          <w:rFonts w:ascii="Times New Roman" w:hAnsi="Times New Roman" w:cs="Times New Roman"/>
          <w:bCs/>
          <w:sz w:val="24"/>
          <w:szCs w:val="24"/>
        </w:rPr>
        <w:t xml:space="preserve"> scenes.</w:t>
      </w:r>
    </w:p>
    <w:p w14:paraId="08E3A148"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Angel Duarte:</w:t>
      </w:r>
    </w:p>
    <w:p w14:paraId="1FAEF6F6" w14:textId="3B877383"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Since the last scrum: </w:t>
      </w:r>
      <w:r w:rsidR="003F1E1A">
        <w:rPr>
          <w:rFonts w:ascii="Times New Roman" w:hAnsi="Times New Roman" w:cs="Times New Roman"/>
          <w:bCs/>
          <w:sz w:val="24"/>
          <w:szCs w:val="24"/>
        </w:rPr>
        <w:t>started r</w:t>
      </w:r>
      <w:r w:rsidR="003F1E1A">
        <w:rPr>
          <w:rFonts w:ascii="Times New Roman" w:hAnsi="Times New Roman" w:cs="Times New Roman"/>
          <w:bCs/>
          <w:sz w:val="24"/>
          <w:szCs w:val="24"/>
        </w:rPr>
        <w:t>evis</w:t>
      </w:r>
      <w:r w:rsidR="003F1E1A">
        <w:rPr>
          <w:rFonts w:ascii="Times New Roman" w:hAnsi="Times New Roman" w:cs="Times New Roman"/>
          <w:bCs/>
          <w:sz w:val="24"/>
          <w:szCs w:val="24"/>
        </w:rPr>
        <w:t>ing</w:t>
      </w:r>
      <w:r w:rsidR="003F1E1A">
        <w:rPr>
          <w:rFonts w:ascii="Times New Roman" w:hAnsi="Times New Roman" w:cs="Times New Roman"/>
          <w:bCs/>
          <w:sz w:val="24"/>
          <w:szCs w:val="24"/>
        </w:rPr>
        <w:t xml:space="preserve"> the data on the lesson with the JSON loader</w:t>
      </w:r>
      <w:proofErr w:type="gramStart"/>
      <w:r w:rsidR="003F1E1A">
        <w:rPr>
          <w:rFonts w:ascii="Times New Roman" w:hAnsi="Times New Roman" w:cs="Times New Roman"/>
          <w:bCs/>
          <w:sz w:val="24"/>
          <w:szCs w:val="24"/>
        </w:rPr>
        <w:t xml:space="preserve">. </w:t>
      </w:r>
      <w:r w:rsidR="005E2E10">
        <w:rPr>
          <w:rFonts w:ascii="Times New Roman" w:hAnsi="Times New Roman" w:cs="Times New Roman"/>
          <w:bCs/>
          <w:sz w:val="24"/>
          <w:szCs w:val="24"/>
        </w:rPr>
        <w:t>.</w:t>
      </w:r>
      <w:proofErr w:type="gramEnd"/>
    </w:p>
    <w:p w14:paraId="73029A18" w14:textId="32027C9D" w:rsidR="001E72D5"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Before next scrum: </w:t>
      </w:r>
      <w:r w:rsidR="003F1E1A">
        <w:rPr>
          <w:rFonts w:ascii="Times New Roman" w:hAnsi="Times New Roman" w:cs="Times New Roman"/>
          <w:bCs/>
          <w:sz w:val="24"/>
          <w:szCs w:val="24"/>
        </w:rPr>
        <w:t>continue r</w:t>
      </w:r>
      <w:r w:rsidR="001E72D5">
        <w:rPr>
          <w:rFonts w:ascii="Times New Roman" w:hAnsi="Times New Roman" w:cs="Times New Roman"/>
          <w:bCs/>
          <w:sz w:val="24"/>
          <w:szCs w:val="24"/>
        </w:rPr>
        <w:t>evis</w:t>
      </w:r>
      <w:r w:rsidR="003F1E1A">
        <w:rPr>
          <w:rFonts w:ascii="Times New Roman" w:hAnsi="Times New Roman" w:cs="Times New Roman"/>
          <w:bCs/>
          <w:sz w:val="24"/>
          <w:szCs w:val="24"/>
        </w:rPr>
        <w:t>ing</w:t>
      </w:r>
      <w:r w:rsidR="001E72D5">
        <w:rPr>
          <w:rFonts w:ascii="Times New Roman" w:hAnsi="Times New Roman" w:cs="Times New Roman"/>
          <w:bCs/>
          <w:sz w:val="24"/>
          <w:szCs w:val="24"/>
        </w:rPr>
        <w:t xml:space="preserve"> the data on the lesson with the JSON loader</w:t>
      </w:r>
      <w:r w:rsidR="005E2E10">
        <w:rPr>
          <w:rFonts w:ascii="Times New Roman" w:hAnsi="Times New Roman" w:cs="Times New Roman"/>
          <w:bCs/>
          <w:sz w:val="24"/>
          <w:szCs w:val="24"/>
        </w:rPr>
        <w:t xml:space="preserve">. </w:t>
      </w:r>
    </w:p>
    <w:p w14:paraId="72A4AB6D"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Current hurdle: Random lag occurs when loading questions between scenes.</w:t>
      </w:r>
    </w:p>
    <w:p w14:paraId="325156D4"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Jaqueline Lizeth Lopez:</w:t>
      </w:r>
    </w:p>
    <w:p w14:paraId="314D6001" w14:textId="3B856CAB" w:rsidR="00EB2113" w:rsidRDefault="00000000">
      <w:pPr>
        <w:rPr>
          <w:rFonts w:ascii="Times New Roman" w:hAnsi="Times New Roman" w:cs="Times New Roman"/>
          <w:bCs/>
          <w:sz w:val="24"/>
          <w:szCs w:val="24"/>
        </w:rPr>
      </w:pPr>
      <w:r w:rsidRPr="00320C9F">
        <w:rPr>
          <w:rFonts w:ascii="Times New Roman" w:hAnsi="Times New Roman" w:cs="Times New Roman"/>
          <w:bCs/>
          <w:sz w:val="24"/>
          <w:szCs w:val="24"/>
        </w:rPr>
        <w:t>Since the last scrum:</w:t>
      </w:r>
      <w:r w:rsidR="003F1E1A">
        <w:rPr>
          <w:rFonts w:ascii="Times New Roman" w:hAnsi="Times New Roman" w:cs="Times New Roman"/>
          <w:bCs/>
          <w:sz w:val="24"/>
          <w:szCs w:val="24"/>
        </w:rPr>
        <w:t xml:space="preserve"> </w:t>
      </w:r>
      <w:r w:rsidR="003F1E1A">
        <w:rPr>
          <w:rFonts w:ascii="Times New Roman" w:hAnsi="Times New Roman" w:cs="Times New Roman"/>
          <w:bCs/>
          <w:sz w:val="24"/>
          <w:szCs w:val="24"/>
        </w:rPr>
        <w:t>Finish</w:t>
      </w:r>
      <w:r w:rsidR="003F1E1A">
        <w:rPr>
          <w:rFonts w:ascii="Times New Roman" w:hAnsi="Times New Roman" w:cs="Times New Roman"/>
          <w:bCs/>
          <w:sz w:val="24"/>
          <w:szCs w:val="24"/>
        </w:rPr>
        <w:t>ed</w:t>
      </w:r>
      <w:r w:rsidR="003F1E1A">
        <w:rPr>
          <w:rFonts w:ascii="Times New Roman" w:hAnsi="Times New Roman" w:cs="Times New Roman"/>
          <w:bCs/>
          <w:sz w:val="24"/>
          <w:szCs w:val="24"/>
        </w:rPr>
        <w:t xml:space="preserve"> and </w:t>
      </w:r>
      <w:r w:rsidR="003F1E1A">
        <w:rPr>
          <w:rFonts w:ascii="Times New Roman" w:hAnsi="Times New Roman" w:cs="Times New Roman"/>
          <w:bCs/>
          <w:sz w:val="24"/>
          <w:szCs w:val="24"/>
        </w:rPr>
        <w:t xml:space="preserve">started </w:t>
      </w:r>
      <w:r w:rsidR="003F1E1A">
        <w:rPr>
          <w:rFonts w:ascii="Times New Roman" w:hAnsi="Times New Roman" w:cs="Times New Roman"/>
          <w:bCs/>
          <w:sz w:val="24"/>
          <w:szCs w:val="24"/>
        </w:rPr>
        <w:t>revis</w:t>
      </w:r>
      <w:r w:rsidR="003F1E1A">
        <w:rPr>
          <w:rFonts w:ascii="Times New Roman" w:hAnsi="Times New Roman" w:cs="Times New Roman"/>
          <w:bCs/>
          <w:sz w:val="24"/>
          <w:szCs w:val="24"/>
        </w:rPr>
        <w:t>ing</w:t>
      </w:r>
      <w:r w:rsidR="003F1E1A">
        <w:rPr>
          <w:rFonts w:ascii="Times New Roman" w:hAnsi="Times New Roman" w:cs="Times New Roman"/>
          <w:bCs/>
          <w:sz w:val="24"/>
          <w:szCs w:val="24"/>
        </w:rPr>
        <w:t xml:space="preserve"> the hint explanations and review</w:t>
      </w:r>
      <w:r w:rsidR="003F1E1A">
        <w:rPr>
          <w:rFonts w:ascii="Times New Roman" w:hAnsi="Times New Roman" w:cs="Times New Roman"/>
          <w:bCs/>
          <w:sz w:val="24"/>
          <w:szCs w:val="24"/>
        </w:rPr>
        <w:t>ing</w:t>
      </w:r>
      <w:r w:rsidR="003F1E1A">
        <w:rPr>
          <w:rFonts w:ascii="Times New Roman" w:hAnsi="Times New Roman" w:cs="Times New Roman"/>
          <w:bCs/>
          <w:sz w:val="24"/>
          <w:szCs w:val="24"/>
        </w:rPr>
        <w:t xml:space="preserve"> the previous 15 finish-the-code questions.</w:t>
      </w:r>
    </w:p>
    <w:p w14:paraId="392D244F" w14:textId="3CD13DE4" w:rsidR="00EB2113" w:rsidRPr="00EB2113" w:rsidRDefault="00EB2113">
      <w:pPr>
        <w:rPr>
          <w:rFonts w:ascii="Times New Roman" w:hAnsi="Times New Roman" w:cs="Times New Roman"/>
          <w:bCs/>
          <w:caps/>
          <w:sz w:val="24"/>
          <w:szCs w:val="24"/>
        </w:rPr>
      </w:pPr>
    </w:p>
    <w:p w14:paraId="2007093C" w14:textId="4CD47D39" w:rsidR="00EB2113"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lastRenderedPageBreak/>
        <w:t xml:space="preserve">Before next scrum: </w:t>
      </w:r>
      <w:r w:rsidR="003F1E1A">
        <w:rPr>
          <w:rFonts w:ascii="Times New Roman" w:hAnsi="Times New Roman" w:cs="Times New Roman"/>
          <w:bCs/>
          <w:sz w:val="24"/>
          <w:szCs w:val="24"/>
        </w:rPr>
        <w:t>Finish revising</w:t>
      </w:r>
      <w:r w:rsidR="00EB2113">
        <w:rPr>
          <w:rFonts w:ascii="Times New Roman" w:hAnsi="Times New Roman" w:cs="Times New Roman"/>
          <w:bCs/>
          <w:sz w:val="24"/>
          <w:szCs w:val="24"/>
        </w:rPr>
        <w:t xml:space="preserve"> the </w:t>
      </w:r>
      <w:proofErr w:type="gramStart"/>
      <w:r w:rsidR="00EB2113">
        <w:rPr>
          <w:rFonts w:ascii="Times New Roman" w:hAnsi="Times New Roman" w:cs="Times New Roman"/>
          <w:bCs/>
          <w:sz w:val="24"/>
          <w:szCs w:val="24"/>
        </w:rPr>
        <w:t>hint</w:t>
      </w:r>
      <w:proofErr w:type="gramEnd"/>
      <w:r w:rsidR="00EB2113">
        <w:rPr>
          <w:rFonts w:ascii="Times New Roman" w:hAnsi="Times New Roman" w:cs="Times New Roman"/>
          <w:bCs/>
          <w:sz w:val="24"/>
          <w:szCs w:val="24"/>
        </w:rPr>
        <w:t xml:space="preserve"> explanations and review</w:t>
      </w:r>
      <w:r w:rsidR="003F1E1A">
        <w:rPr>
          <w:rFonts w:ascii="Times New Roman" w:hAnsi="Times New Roman" w:cs="Times New Roman"/>
          <w:bCs/>
          <w:sz w:val="24"/>
          <w:szCs w:val="24"/>
        </w:rPr>
        <w:t>ing</w:t>
      </w:r>
      <w:r w:rsidR="00EB2113">
        <w:rPr>
          <w:rFonts w:ascii="Times New Roman" w:hAnsi="Times New Roman" w:cs="Times New Roman"/>
          <w:bCs/>
          <w:sz w:val="24"/>
          <w:szCs w:val="24"/>
        </w:rPr>
        <w:t xml:space="preserve"> the</w:t>
      </w:r>
      <w:r w:rsidR="00814049">
        <w:rPr>
          <w:rFonts w:ascii="Times New Roman" w:hAnsi="Times New Roman" w:cs="Times New Roman"/>
          <w:bCs/>
          <w:sz w:val="24"/>
          <w:szCs w:val="24"/>
        </w:rPr>
        <w:t xml:space="preserve"> previous</w:t>
      </w:r>
      <w:r w:rsidR="00EB2113">
        <w:rPr>
          <w:rFonts w:ascii="Times New Roman" w:hAnsi="Times New Roman" w:cs="Times New Roman"/>
          <w:bCs/>
          <w:sz w:val="24"/>
          <w:szCs w:val="24"/>
        </w:rPr>
        <w:t xml:space="preserve"> 15 finish</w:t>
      </w:r>
      <w:r w:rsidR="00814049">
        <w:rPr>
          <w:rFonts w:ascii="Times New Roman" w:hAnsi="Times New Roman" w:cs="Times New Roman"/>
          <w:bCs/>
          <w:sz w:val="24"/>
          <w:szCs w:val="24"/>
        </w:rPr>
        <w:t>-t</w:t>
      </w:r>
      <w:r w:rsidR="00EB2113">
        <w:rPr>
          <w:rFonts w:ascii="Times New Roman" w:hAnsi="Times New Roman" w:cs="Times New Roman"/>
          <w:bCs/>
          <w:sz w:val="24"/>
          <w:szCs w:val="24"/>
        </w:rPr>
        <w:t>he</w:t>
      </w:r>
      <w:r w:rsidR="00E04409">
        <w:rPr>
          <w:rFonts w:ascii="Times New Roman" w:hAnsi="Times New Roman" w:cs="Times New Roman"/>
          <w:bCs/>
          <w:sz w:val="24"/>
          <w:szCs w:val="24"/>
        </w:rPr>
        <w:t>-</w:t>
      </w:r>
      <w:r w:rsidR="00EB2113">
        <w:rPr>
          <w:rFonts w:ascii="Times New Roman" w:hAnsi="Times New Roman" w:cs="Times New Roman"/>
          <w:bCs/>
          <w:sz w:val="24"/>
          <w:szCs w:val="24"/>
        </w:rPr>
        <w:t xml:space="preserve">code questions. </w:t>
      </w:r>
    </w:p>
    <w:p w14:paraId="1D04C48A"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Current hurdle: Balancing difficulty progression across levels is proving challenging.</w:t>
      </w:r>
    </w:p>
    <w:p w14:paraId="5AF4B168"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Jennifer Mesa:</w:t>
      </w:r>
    </w:p>
    <w:p w14:paraId="6CF63B57" w14:textId="7C387856" w:rsidR="0041260B"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Since the last scrum: </w:t>
      </w:r>
      <w:r w:rsidR="003F1E1A">
        <w:rPr>
          <w:rFonts w:ascii="Times New Roman" w:hAnsi="Times New Roman" w:cs="Times New Roman"/>
          <w:bCs/>
          <w:sz w:val="24"/>
          <w:szCs w:val="24"/>
        </w:rPr>
        <w:t>Update</w:t>
      </w:r>
      <w:r w:rsidR="003F1E1A">
        <w:rPr>
          <w:rFonts w:ascii="Times New Roman" w:hAnsi="Times New Roman" w:cs="Times New Roman"/>
          <w:bCs/>
          <w:sz w:val="24"/>
          <w:szCs w:val="24"/>
        </w:rPr>
        <w:t>d</w:t>
      </w:r>
      <w:r w:rsidR="003F1E1A">
        <w:rPr>
          <w:rFonts w:ascii="Times New Roman" w:hAnsi="Times New Roman" w:cs="Times New Roman"/>
          <w:bCs/>
          <w:sz w:val="24"/>
          <w:szCs w:val="24"/>
        </w:rPr>
        <w:t xml:space="preserve"> the README </w:t>
      </w:r>
      <w:r w:rsidR="003F1E1A">
        <w:rPr>
          <w:rFonts w:ascii="Times New Roman" w:hAnsi="Times New Roman" w:cs="Times New Roman"/>
          <w:bCs/>
          <w:sz w:val="24"/>
          <w:szCs w:val="24"/>
        </w:rPr>
        <w:t>and continued</w:t>
      </w:r>
      <w:r w:rsidR="003F1E1A">
        <w:rPr>
          <w:rFonts w:ascii="Times New Roman" w:hAnsi="Times New Roman" w:cs="Times New Roman"/>
          <w:bCs/>
          <w:sz w:val="24"/>
          <w:szCs w:val="24"/>
        </w:rPr>
        <w:t xml:space="preserve"> to test the performance across platforms </w:t>
      </w:r>
    </w:p>
    <w:p w14:paraId="170696DF" w14:textId="2B41EC43" w:rsidR="0041260B"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Before next scrum: </w:t>
      </w:r>
      <w:r w:rsidR="003F1E1A">
        <w:rPr>
          <w:rFonts w:ascii="Times New Roman" w:hAnsi="Times New Roman" w:cs="Times New Roman"/>
          <w:bCs/>
          <w:sz w:val="24"/>
          <w:szCs w:val="24"/>
        </w:rPr>
        <w:t>Finish</w:t>
      </w:r>
      <w:r w:rsidR="0041260B">
        <w:rPr>
          <w:rFonts w:ascii="Times New Roman" w:hAnsi="Times New Roman" w:cs="Times New Roman"/>
          <w:bCs/>
          <w:sz w:val="24"/>
          <w:szCs w:val="24"/>
        </w:rPr>
        <w:t xml:space="preserve"> test</w:t>
      </w:r>
      <w:r w:rsidR="003F1E1A">
        <w:rPr>
          <w:rFonts w:ascii="Times New Roman" w:hAnsi="Times New Roman" w:cs="Times New Roman"/>
          <w:bCs/>
          <w:sz w:val="24"/>
          <w:szCs w:val="24"/>
        </w:rPr>
        <w:t>ing</w:t>
      </w:r>
      <w:r w:rsidR="0041260B">
        <w:rPr>
          <w:rFonts w:ascii="Times New Roman" w:hAnsi="Times New Roman" w:cs="Times New Roman"/>
          <w:bCs/>
          <w:sz w:val="24"/>
          <w:szCs w:val="24"/>
        </w:rPr>
        <w:t xml:space="preserve"> the performa</w:t>
      </w:r>
      <w:r w:rsidR="00B7400D">
        <w:rPr>
          <w:rFonts w:ascii="Times New Roman" w:hAnsi="Times New Roman" w:cs="Times New Roman"/>
          <w:bCs/>
          <w:sz w:val="24"/>
          <w:szCs w:val="24"/>
        </w:rPr>
        <w:t xml:space="preserve">nce </w:t>
      </w:r>
      <w:r w:rsidR="00F17C00">
        <w:rPr>
          <w:rFonts w:ascii="Times New Roman" w:hAnsi="Times New Roman" w:cs="Times New Roman"/>
          <w:bCs/>
          <w:sz w:val="24"/>
          <w:szCs w:val="24"/>
        </w:rPr>
        <w:t>a</w:t>
      </w:r>
      <w:r w:rsidR="00B7400D">
        <w:rPr>
          <w:rFonts w:ascii="Times New Roman" w:hAnsi="Times New Roman" w:cs="Times New Roman"/>
          <w:bCs/>
          <w:sz w:val="24"/>
          <w:szCs w:val="24"/>
        </w:rPr>
        <w:t xml:space="preserve">cross platforms </w:t>
      </w:r>
    </w:p>
    <w:p w14:paraId="190242E0"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Current hurdle: Scoring results occasionally fail to persist after restarting sessions.</w:t>
      </w:r>
    </w:p>
    <w:p w14:paraId="06CC54F5"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Julian Novak:</w:t>
      </w:r>
    </w:p>
    <w:p w14:paraId="7E2D0694" w14:textId="0719FC44" w:rsidR="00C8669C"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Since the last scrum:</w:t>
      </w:r>
      <w:r w:rsidR="0002459D">
        <w:rPr>
          <w:rFonts w:ascii="Times New Roman" w:hAnsi="Times New Roman" w:cs="Times New Roman"/>
          <w:bCs/>
          <w:sz w:val="24"/>
          <w:szCs w:val="24"/>
        </w:rPr>
        <w:t xml:space="preserve"> </w:t>
      </w:r>
      <w:r w:rsidR="003F1E1A">
        <w:rPr>
          <w:rFonts w:ascii="Times New Roman" w:hAnsi="Times New Roman" w:cs="Times New Roman"/>
          <w:bCs/>
          <w:sz w:val="24"/>
          <w:szCs w:val="24"/>
        </w:rPr>
        <w:t>Continue</w:t>
      </w:r>
      <w:r w:rsidR="003F1E1A">
        <w:rPr>
          <w:rFonts w:ascii="Times New Roman" w:hAnsi="Times New Roman" w:cs="Times New Roman"/>
          <w:bCs/>
          <w:sz w:val="24"/>
          <w:szCs w:val="24"/>
        </w:rPr>
        <w:t>d</w:t>
      </w:r>
      <w:r w:rsidR="003F1E1A">
        <w:rPr>
          <w:rFonts w:ascii="Times New Roman" w:hAnsi="Times New Roman" w:cs="Times New Roman"/>
          <w:bCs/>
          <w:sz w:val="24"/>
          <w:szCs w:val="24"/>
        </w:rPr>
        <w:t xml:space="preserve"> the implementation of the sound feedback while testing the data retrieval </w:t>
      </w:r>
    </w:p>
    <w:p w14:paraId="5E491BDF" w14:textId="13C5CFE5" w:rsidR="00C8669C"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Before </w:t>
      </w:r>
      <w:r w:rsidR="00F17C00">
        <w:rPr>
          <w:rFonts w:ascii="Times New Roman" w:hAnsi="Times New Roman" w:cs="Times New Roman"/>
          <w:bCs/>
          <w:sz w:val="24"/>
          <w:szCs w:val="24"/>
        </w:rPr>
        <w:t xml:space="preserve">the </w:t>
      </w:r>
      <w:r w:rsidRPr="00320C9F">
        <w:rPr>
          <w:rFonts w:ascii="Times New Roman" w:hAnsi="Times New Roman" w:cs="Times New Roman"/>
          <w:bCs/>
          <w:sz w:val="24"/>
          <w:szCs w:val="24"/>
        </w:rPr>
        <w:t xml:space="preserve">next scrum: </w:t>
      </w:r>
      <w:r w:rsidR="003F1E1A">
        <w:rPr>
          <w:rFonts w:ascii="Times New Roman" w:hAnsi="Times New Roman" w:cs="Times New Roman"/>
          <w:bCs/>
          <w:sz w:val="24"/>
          <w:szCs w:val="24"/>
        </w:rPr>
        <w:t xml:space="preserve">Finish </w:t>
      </w:r>
      <w:r w:rsidR="00C8669C">
        <w:rPr>
          <w:rFonts w:ascii="Times New Roman" w:hAnsi="Times New Roman" w:cs="Times New Roman"/>
          <w:bCs/>
          <w:sz w:val="24"/>
          <w:szCs w:val="24"/>
        </w:rPr>
        <w:t>the impl</w:t>
      </w:r>
      <w:r w:rsidR="00F17C00">
        <w:rPr>
          <w:rFonts w:ascii="Times New Roman" w:hAnsi="Times New Roman" w:cs="Times New Roman"/>
          <w:bCs/>
          <w:sz w:val="24"/>
          <w:szCs w:val="24"/>
        </w:rPr>
        <w:t>eme</w:t>
      </w:r>
      <w:r w:rsidR="00C8669C">
        <w:rPr>
          <w:rFonts w:ascii="Times New Roman" w:hAnsi="Times New Roman" w:cs="Times New Roman"/>
          <w:bCs/>
          <w:sz w:val="24"/>
          <w:szCs w:val="24"/>
        </w:rPr>
        <w:t xml:space="preserve">ntation of the sound feedback while testing the data retrieval </w:t>
      </w:r>
    </w:p>
    <w:p w14:paraId="5BE331AC"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Current hurdle: Limited sound assets available for integration and testing.</w:t>
      </w:r>
    </w:p>
    <w:sectPr w:rsidR="00C97177" w:rsidRPr="00320C9F"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045954603">
    <w:abstractNumId w:val="8"/>
  </w:num>
  <w:num w:numId="2" w16cid:durableId="144513716">
    <w:abstractNumId w:val="6"/>
  </w:num>
  <w:num w:numId="3" w16cid:durableId="158618610">
    <w:abstractNumId w:val="5"/>
  </w:num>
  <w:num w:numId="4" w16cid:durableId="1914049250">
    <w:abstractNumId w:val="4"/>
  </w:num>
  <w:num w:numId="5" w16cid:durableId="806239211">
    <w:abstractNumId w:val="7"/>
  </w:num>
  <w:num w:numId="6" w16cid:durableId="748620499">
    <w:abstractNumId w:val="3"/>
  </w:num>
  <w:num w:numId="7" w16cid:durableId="1382093570">
    <w:abstractNumId w:val="2"/>
  </w:num>
  <w:num w:numId="8" w16cid:durableId="1490949993">
    <w:abstractNumId w:val="1"/>
  </w:num>
  <w:num w:numId="9" w16cid:durableId="1494419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459D"/>
    <w:rsid w:val="00034616"/>
    <w:rsid w:val="0006063C"/>
    <w:rsid w:val="0015074B"/>
    <w:rsid w:val="001E72D5"/>
    <w:rsid w:val="00243175"/>
    <w:rsid w:val="0029639D"/>
    <w:rsid w:val="003029A8"/>
    <w:rsid w:val="00320C9F"/>
    <w:rsid w:val="00326F90"/>
    <w:rsid w:val="00351E7C"/>
    <w:rsid w:val="003744F3"/>
    <w:rsid w:val="003F1E1A"/>
    <w:rsid w:val="0041260B"/>
    <w:rsid w:val="00466114"/>
    <w:rsid w:val="004C604A"/>
    <w:rsid w:val="004E21F9"/>
    <w:rsid w:val="005E2E10"/>
    <w:rsid w:val="00693D23"/>
    <w:rsid w:val="0072483D"/>
    <w:rsid w:val="00814049"/>
    <w:rsid w:val="009A5562"/>
    <w:rsid w:val="00A730D2"/>
    <w:rsid w:val="00AA1D8D"/>
    <w:rsid w:val="00AA31A7"/>
    <w:rsid w:val="00B47730"/>
    <w:rsid w:val="00B7400D"/>
    <w:rsid w:val="00BB539E"/>
    <w:rsid w:val="00C8669C"/>
    <w:rsid w:val="00C97177"/>
    <w:rsid w:val="00CA3E7F"/>
    <w:rsid w:val="00CB0664"/>
    <w:rsid w:val="00E04409"/>
    <w:rsid w:val="00EB2113"/>
    <w:rsid w:val="00ED7EFA"/>
    <w:rsid w:val="00EE5FB9"/>
    <w:rsid w:val="00F17C00"/>
    <w:rsid w:val="00F40E5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26DF9B"/>
  <w14:defaultImageDpi w14:val="300"/>
  <w15:docId w15:val="{26F1F4F0-5A99-6A45-94D9-D599D865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285</Words>
  <Characters>1677</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Angel Duarte</cp:lastModifiedBy>
  <cp:revision>2</cp:revision>
  <dcterms:created xsi:type="dcterms:W3CDTF">2025-10-25T03:09:00Z</dcterms:created>
  <dcterms:modified xsi:type="dcterms:W3CDTF">2025-10-25T03:09:00Z</dcterms:modified>
  <cp:category/>
</cp:coreProperties>
</file>